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707771" name="9a881cc0-dfde-11ef-980e-8d1f56fddad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15854305" name="9a881cc0-dfde-11ef-980e-8d1f56fddad6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Wohnzimmer / 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79167402" name="b9edadf0-dfde-11ef-95eb-9782f69e17f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23443085" name="b9edadf0-dfde-11ef-95eb-9782f69e17f9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Wohnzimmer / 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3668863" name="d19e9720-dfde-11ef-93e7-d77ac8c79d9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46931046" name="d19e9720-dfde-11ef-93e7-d77ac8c79d9b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Wohnzimmer / 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04845429" name="e5de4e60-dfde-11ef-9295-1bdf99cc19b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94711723" name="e5de4e60-dfde-11ef-9295-1bdf99cc19bc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67980708" name="0fe98d00-dfdf-11ef-a594-e79a531f240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90682451" name="0fe98d00-dfdf-11ef-a594-e79a531f240c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83545453" name="26482ca0-dfdf-11ef-9494-cfdee0d8928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16037679" name="26482ca0-dfdf-11ef-9494-cfdee0d8928d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09479731" name="3d399660-dfdf-11ef-8c24-2df5fd90b52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90293587" name="3d399660-dfdf-11ef-8c24-2df5fd90b52d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38550812" name="4a2f2740-dfdf-11ef-9901-ad9e5aa1e27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9942123" name="4a2f2740-dfdf-11ef-9901-ad9e5aa1e270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Strada da Ved 2, 6922 Morcote </w:t>
          </w:r>
        </w:p>
        <w:p>
          <w:pPr>
            <w:spacing w:before="0" w:after="0"/>
          </w:pPr>
          <w:r>
            <w:t>154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